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D06" w:rsidRDefault="00B60D06">
      <w:pPr>
        <w:autoSpaceDE w:val="0"/>
        <w:autoSpaceDN w:val="0"/>
        <w:spacing w:after="78" w:line="220" w:lineRule="exact"/>
      </w:pPr>
      <w:bookmarkStart w:id="0" w:name="_GoBack"/>
      <w:bookmarkEnd w:id="0"/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9C35DB" w:rsidP="009C35DB">
      <w:pPr>
        <w:autoSpaceDE w:val="0"/>
        <w:autoSpaceDN w:val="0"/>
        <w:spacing w:after="0" w:line="262" w:lineRule="auto"/>
        <w:ind w:right="3600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noProof/>
          <w:color w:val="000000"/>
          <w:sz w:val="24"/>
          <w:lang w:val="ru-RU" w:eastAsia="ru-RU"/>
        </w:rPr>
        <w:drawing>
          <wp:inline distT="0" distB="0" distL="0" distR="0">
            <wp:extent cx="6715125" cy="9239250"/>
            <wp:effectExtent l="19050" t="0" r="9525" b="0"/>
            <wp:docPr id="2" name="Рисунок 2" descr="C:\Users\User\Desktop\ск Ф-789 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 Ф-789   22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62" w:lineRule="auto"/>
        <w:ind w:left="3024" w:right="3600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30" w:lineRule="auto"/>
        <w:ind w:right="39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30" w:lineRule="auto"/>
        <w:ind w:right="39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30" w:lineRule="auto"/>
        <w:ind w:right="39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30" w:lineRule="auto"/>
        <w:ind w:right="39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7763FF" w:rsidRDefault="007763FF">
      <w:pPr>
        <w:autoSpaceDE w:val="0"/>
        <w:autoSpaceDN w:val="0"/>
        <w:spacing w:after="0" w:line="230" w:lineRule="auto"/>
        <w:ind w:right="3924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60D06" w:rsidRPr="007763FF" w:rsidRDefault="00B60D06">
      <w:pPr>
        <w:autoSpaceDE w:val="0"/>
        <w:autoSpaceDN w:val="0"/>
        <w:spacing w:after="216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B60D06" w:rsidRPr="007763FF" w:rsidRDefault="005D5940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направлено на формирование есте​ственно​научной грамотности учащихся и организацию изу​чения физики на деятельностной основе. В ней учитываются возможности предмета в  реализации  требований  ФГОС  ООО к планируемым личностным и метапредметным результатам обучения, а также межпредметные связи естественно​научных учебных предметов на уровне основного общего образования.</w:t>
      </w:r>
    </w:p>
    <w:p w:rsidR="00B60D06" w:rsidRPr="007763FF" w:rsidRDefault="005D5940">
      <w:pPr>
        <w:autoSpaceDE w:val="0"/>
        <w:autoSpaceDN w:val="0"/>
        <w:spacing w:before="262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«ФИЗИКА»</w:t>
      </w:r>
    </w:p>
    <w:p w:rsidR="00B60D06" w:rsidRPr="007763FF" w:rsidRDefault="005D5940">
      <w:pPr>
        <w:autoSpaceDE w:val="0"/>
        <w:autoSpaceDN w:val="0"/>
        <w:spacing w:before="168" w:after="0" w:line="286" w:lineRule="auto"/>
        <w:ind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Курс физики — системообразующий для естественно​научных учебных предметов, поскольку физические законы лежат в осно​ве процессов и явлений, изучаемых химией, биологией, астроно​мией и физической географией. Физика — это предмет, который не только вносит основной вклад в естественно​научную картину мира, но и предоставляет наиболее ясные образцы применения научного метода познания, т.е. способа получения достоверных знаний о мире.  Наконец, физика — это предмет, который наряду с другими естественно​научными предметами должен дать школьникам представление об увлекательности научного иссле​дования и радости самостоятельного открытия нового знания.</w:t>
      </w:r>
    </w:p>
    <w:p w:rsidR="00B60D06" w:rsidRPr="007763FF" w:rsidRDefault="005D5940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Одна из главных задач физического образования в структуре общего образования состоит в формировании естественно​научной грамотности и интереса к науке у основной массы обучаю​щихся, которые в дальнейшем будут заняты в самых разно​ образных сферах деятельности. Но не менее важной задачей яв​ляется выявление и подготовка талантливых молодых людей для продолжения образования и дальнейшей профессиональ​ной деятельности в области естественно​научных исследований и создании новых технологий. Согласно принятому в междуна​родном сообществе определению, «Естественно​научная грамотность – это способность человека занимать активную граж​данскую позицию по общественно значимым вопросам, связан​ным с естественными науками, и его готовность интересоваться естественно​научными идеями. Научно грамотный человек стремится участвовать в аргументированном обсуждении про​блем, относящихся к естественным наукам и технологиям, что требует от него следующих компетентностей:</w:t>
      </w:r>
    </w:p>
    <w:p w:rsidR="00B60D06" w:rsidRPr="007763FF" w:rsidRDefault="005D594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научно объяснять явления,</w:t>
      </w:r>
    </w:p>
    <w:p w:rsidR="00B60D06" w:rsidRPr="007763FF" w:rsidRDefault="005D594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оценивать и понимать особенности научного исследования,</w:t>
      </w:r>
    </w:p>
    <w:p w:rsidR="00B60D06" w:rsidRPr="007763FF" w:rsidRDefault="005D5940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интерпретировать данные и использовать научные доказательства для получения выводов.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after="0" w:line="262" w:lineRule="auto"/>
        <w:ind w:right="100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Изучение физики способно внести решающий вклад в форми​рование естественно​научной грамотности обучающихся.</w:t>
      </w:r>
    </w:p>
    <w:p w:rsidR="00B60D06" w:rsidRPr="007763FF" w:rsidRDefault="005D5940">
      <w:pPr>
        <w:autoSpaceDE w:val="0"/>
        <w:autoSpaceDN w:val="0"/>
        <w:spacing w:before="262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«ФИЗИКА»</w:t>
      </w:r>
    </w:p>
    <w:p w:rsidR="00B60D06" w:rsidRPr="007763FF" w:rsidRDefault="005D5940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Цели изучения физики на уровне основного общего образова​ния определены в Концепции преподавания учебного предмета «Физика» в образовательных организациях Российской Федера​ции,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ПК​-4вн.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Цели изучения физики:</w:t>
      </w:r>
    </w:p>
    <w:p w:rsidR="00B60D06" w:rsidRPr="007763FF" w:rsidRDefault="005D5940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интереса и стремления обучающихся к науч​ному изучению  природы, развитие  их интеллектуальных и творческих способностей;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 научном методе познания и форми​рование исследовательского отношения к окружающим явле​ниям;</w:t>
      </w:r>
    </w:p>
    <w:p w:rsidR="00B60D06" w:rsidRPr="007763FF" w:rsidRDefault="00B60D06">
      <w:pPr>
        <w:rPr>
          <w:lang w:val="ru-RU"/>
        </w:rPr>
        <w:sectPr w:rsidR="00B60D06" w:rsidRPr="007763FF">
          <w:pgSz w:w="11900" w:h="16840"/>
          <w:pgMar w:top="436" w:right="650" w:bottom="30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0D06" w:rsidRPr="007763FF" w:rsidRDefault="00B60D06">
      <w:pPr>
        <w:autoSpaceDE w:val="0"/>
        <w:autoSpaceDN w:val="0"/>
        <w:spacing w:after="144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научного мировоззрения как результата изу​чения основ строения материи и фундаментальных законов физики;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представлений о роли физики для развития других естественных наук, техники и технологий;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представлений о возможных сферах будущей про​фессиональной деятельности, связанной с физикой, подготовка к дальнейшему обучению в этом направлении. 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78" w:after="0" w:line="262" w:lineRule="auto"/>
        <w:ind w:right="720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Достижение этих целей на уровне основного общего образова​ния обеспечивается решением следующих задач:</w:t>
      </w:r>
    </w:p>
    <w:p w:rsidR="00B60D06" w:rsidRPr="007763FF" w:rsidRDefault="005D5940">
      <w:pPr>
        <w:autoSpaceDE w:val="0"/>
        <w:autoSpaceDN w:val="0"/>
        <w:spacing w:before="180" w:after="0" w:line="262" w:lineRule="auto"/>
        <w:ind w:left="420" w:right="115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знаний о дискретном строении вещества, о ме​ханических, тепловых, электрических, магнитных и кванто​вых явлениях;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умений описывать и объяснять физические яв​ления с использованием полученных знаний;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освоение методов решения простейших расчётных задач с ис​пользованием физических моделей, творческих и практико​ориентированных задач;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развитие умений наблюдать природные явления и выполнять опыты, лабораторные работы и экспериментальные исследо​вания с использованием измерительных приборов;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освоение приёмов работы с информацией физического содер​жания, включая информацию о современных достижениях физики; анализ и критическое оценивание информации;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знакомство со сферами профессиональной деятельности, свя​занными с физикой, и современными технологиями, основанными на достижениях физической науки.</w:t>
      </w:r>
    </w:p>
    <w:p w:rsidR="00B60D06" w:rsidRPr="007763FF" w:rsidRDefault="005D5940">
      <w:pPr>
        <w:autoSpaceDE w:val="0"/>
        <w:autoSpaceDN w:val="0"/>
        <w:spacing w:before="322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«ФИЗИКА» В УЧЕБНОМ ПЛАНЕ</w:t>
      </w:r>
    </w:p>
    <w:p w:rsidR="00B60D06" w:rsidRPr="007763FF" w:rsidRDefault="005D5940">
      <w:pPr>
        <w:autoSpaceDE w:val="0"/>
        <w:autoSpaceDN w:val="0"/>
        <w:spacing w:before="166" w:after="0" w:line="271" w:lineRule="auto"/>
        <w:ind w:right="432"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уров​не в 7 классе в  объёме  68  часов   по  2  часа  в  неделю. </w:t>
      </w:r>
    </w:p>
    <w:p w:rsidR="00B60D06" w:rsidRPr="007763FF" w:rsidRDefault="00B60D06">
      <w:pPr>
        <w:rPr>
          <w:lang w:val="ru-RU"/>
        </w:rPr>
        <w:sectPr w:rsidR="00B60D06" w:rsidRPr="007763FF">
          <w:pgSz w:w="11900" w:h="16840"/>
          <w:pgMar w:top="364" w:right="728" w:bottom="1440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B60D06" w:rsidRPr="007763FF" w:rsidRDefault="00B60D06">
      <w:pPr>
        <w:autoSpaceDE w:val="0"/>
        <w:autoSpaceDN w:val="0"/>
        <w:spacing w:after="78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346" w:after="0" w:line="271" w:lineRule="auto"/>
        <w:ind w:right="144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Физика и её роль в познании окружающего мира 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Физика — наука о природе, изучает физиче​ские явления: механические, тепловые, электрические, маг​нитные, световые, звуковые.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Физические величины. Измерение физических величин. Фи​зические приборы. Погрешность измерений. Международная система единиц. </w:t>
      </w:r>
    </w:p>
    <w:p w:rsidR="00B60D06" w:rsidRPr="007763FF" w:rsidRDefault="005D5940">
      <w:pPr>
        <w:autoSpaceDE w:val="0"/>
        <w:autoSpaceDN w:val="0"/>
        <w:spacing w:before="70" w:after="0" w:line="271" w:lineRule="auto"/>
        <w:ind w:right="328" w:firstLine="180"/>
        <w:jc w:val="both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Как физика и другие естественные науки изучают природу. Естественно​научный метод познания: наблюдение, постановка научного вопроса, выдвижение гипотез, эксперимент по про​верке гипотез, объяснение наблюдаемого явления. Описание физических явлений с помощью моделей.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180" w:right="2736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Механические, тепловые, электрические, магнитные, све​товые явления.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Физические приборы и процедура прямых измерений ана​логовым и цифровым прибором.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180" w:right="3744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Определение цены деления  шкалы  измерительного  при​бора.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Измерение расстояний.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Измерение объёма жидкости и твёрдого тела.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4. Определение размеров малых тел.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71" w:lineRule="auto"/>
        <w:ind w:right="1152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5. Измерение температуры при помощи жидкостного термо​метра и датчика температуры. </w:t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6. 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Первоначальные сведения о строении вещества 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Строение вещества: атомы и молекулы, их размеры. Опыты, доказывающие дискретное строение вещества. Опыты, доказывающие дискретное строение вещества. 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B60D06" w:rsidRPr="007763FF" w:rsidRDefault="005D5940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атом​но​молекулярным строением. Особенности агрегатных состояний воды. Взаимосвязь между свой​ствами веществ в разных агрегатных состояниях и их атом​но​молекулярным строением. Особенности агрегатных состоя​ний воды.  Особенности агрегатных состоя​ний воды.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180" w:right="6048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Наблюдение  броуновского  движения.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Наблюдение диффузии.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Наблюдение явлений, объясняющихся притяжением или отталкиванием частиц веществ.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left="180" w:right="2736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Оценка диаметра атома методом рядов (с использованием фотографий). 2. Опыты по наблюдению теплового расширения газов.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Опыты по обнаружению действия сил молекулярного при​тяжения.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Движение и взаимодействии 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Механическое движение. Равномерное и неравномерное дви​жение. Скорость. Средняя скорость при неравномерном движении. Расчёт пути и времени движения. Равномерное и неравномерное дви​</w:t>
      </w:r>
      <w:r w:rsidRPr="007763FF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жение. Скорость. Средняя скорость при неравномерном движе​нии. Расчёт пути и времени движения.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Явление инерции. Закон инерции. Взаимодействие тел как причина изменения скорости движения</w:t>
      </w:r>
    </w:p>
    <w:p w:rsidR="00B60D06" w:rsidRPr="007763FF" w:rsidRDefault="00B60D06">
      <w:pPr>
        <w:rPr>
          <w:lang w:val="ru-RU"/>
        </w:rPr>
        <w:sectPr w:rsidR="00B60D06" w:rsidRPr="007763FF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0D06" w:rsidRPr="007763FF" w:rsidRDefault="00B60D06">
      <w:pPr>
        <w:autoSpaceDE w:val="0"/>
        <w:autoSpaceDN w:val="0"/>
        <w:spacing w:after="66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62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тел. Масса как мера инертности тела. Плотность вещества. Связь плотности с коли​чеством молекул в единице объёма вещества. </w:t>
      </w:r>
    </w:p>
    <w:p w:rsidR="00B60D06" w:rsidRPr="007763FF" w:rsidRDefault="005D5940">
      <w:pPr>
        <w:autoSpaceDE w:val="0"/>
        <w:autoSpaceDN w:val="0"/>
        <w:spacing w:before="70" w:after="0"/>
        <w:ind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Сила как характеристика взаимодействия тел. Сила упруго​сти и закон Гука. Измерение силы с помощью динамометра. Явление тяготения и сила тяжести. Сила тяжести на других пла​нетах (МС).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 (МС).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Наблюдение механического движения тела.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Измерение скорости прямолинейного движения.</w:t>
      </w:r>
    </w:p>
    <w:p w:rsidR="00B60D06" w:rsidRPr="007763FF" w:rsidRDefault="005D5940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Наблюдение явления инерции.</w:t>
      </w:r>
    </w:p>
    <w:p w:rsidR="00B60D06" w:rsidRPr="007763FF" w:rsidRDefault="005D5940">
      <w:pPr>
        <w:autoSpaceDE w:val="0"/>
        <w:autoSpaceDN w:val="0"/>
        <w:spacing w:before="72" w:after="0" w:line="262" w:lineRule="auto"/>
        <w:ind w:left="180" w:right="38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4. Наблюдение изменения скорости при взаимодействии тел. 5. Сравнение масс по взаимодействию тел.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6. Сложение сил, направленных по одной прямой.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Определение   скорости   равномерного   движения   (шарика в жидкости, модели электрического автомобиля и т. п.).</w:t>
      </w:r>
    </w:p>
    <w:p w:rsidR="00B60D06" w:rsidRPr="007763FF" w:rsidRDefault="005D5940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Определение средней скорости скольжения бруска или ша​рика по наклонной плоскости. 3. Определение плотности твёрдого тела.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4. Опыты, демонстрирующие зависимость растяжения (де​формации) пружины от приложенной силы.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5. Опыты, демонстрирующие зависимость силы трения сколь​жения от веса тела и характера соприкасающихся поверхностей.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Давление твёрдых тел, жидкостей и газов 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Давление. Способы уменьшения и увеличения давления. Дав​ление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давле​ния жидкости от глубины. Гидростатический парадокс. Сооб​щающиеся сосуды. Гидравлические механизмы.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Атмосфера Земли и атмосферное давление. Причины суще​ствования воздушной оболочки Земли.</w:t>
      </w:r>
    </w:p>
    <w:p w:rsidR="00B60D06" w:rsidRPr="007763FF" w:rsidRDefault="005D5940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Действие жидкости и газа на погружённое в них тело. Вытал​кивающая (архимедова) сила. Закон Архимеда. Плавание тел. Воздухоплавание.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180" w:right="5472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Зависимость давления газа от температуры.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Передача давления жидкостью и газом.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Сообщающиеся сосуды.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4. Гидравлический пресс.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5. Проявление действия атмосферного давления.</w:t>
      </w:r>
    </w:p>
    <w:p w:rsidR="00B60D06" w:rsidRPr="007763FF" w:rsidRDefault="005D5940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6. Зависимость выталкивающей силы от объёма погружённой части тела и плотности жидкости. 7. Равенство выталкивающей силы весу вытесненной жидко​сти.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8. Условие плавания тел: плавание или погружение тел в зависимости от соотношения плотностей тела и жидкости.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Исследование зависимости веса тела в воде от объёма погру​жённой в жидкость части тела.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Определение выталкивающей силы, действующей на тело, погружённое в жидкость.</w:t>
      </w:r>
    </w:p>
    <w:p w:rsidR="00B60D06" w:rsidRPr="007763FF" w:rsidRDefault="00B60D06">
      <w:pPr>
        <w:rPr>
          <w:lang w:val="ru-RU"/>
        </w:rPr>
        <w:sectPr w:rsidR="00B60D06" w:rsidRPr="007763FF">
          <w:pgSz w:w="11900" w:h="16840"/>
          <w:pgMar w:top="286" w:right="782" w:bottom="308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B60D06" w:rsidRPr="007763FF" w:rsidRDefault="00B60D06">
      <w:pPr>
        <w:autoSpaceDE w:val="0"/>
        <w:autoSpaceDN w:val="0"/>
        <w:spacing w:after="78" w:line="220" w:lineRule="exact"/>
        <w:rPr>
          <w:lang w:val="ru-RU"/>
        </w:rPr>
      </w:pPr>
    </w:p>
    <w:p w:rsidR="007763FF" w:rsidRDefault="005D5940">
      <w:pPr>
        <w:autoSpaceDE w:val="0"/>
        <w:autoSpaceDN w:val="0"/>
        <w:spacing w:after="0" w:line="271" w:lineRule="auto"/>
        <w:ind w:right="2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3. Проверка независимости выталкивающей силы, действую​щей на тело в жидкости, от массы тела. 4. Опыты, демонстрирующие зависимость выталкивающей силы, </w:t>
      </w:r>
      <w:r w:rsidR="007763FF">
        <w:rPr>
          <w:rFonts w:ascii="Times New Roman" w:eastAsia="Times New Roman" w:hAnsi="Times New Roman"/>
          <w:color w:val="000000"/>
          <w:sz w:val="24"/>
          <w:lang w:val="ru-RU"/>
        </w:rPr>
        <w:t>действующей на тело в жидкости</w:t>
      </w:r>
    </w:p>
    <w:p w:rsidR="00B60D06" w:rsidRDefault="007763FF" w:rsidP="007763FF">
      <w:pPr>
        <w:autoSpaceDE w:val="0"/>
        <w:autoSpaceDN w:val="0"/>
        <w:spacing w:after="0" w:line="271" w:lineRule="auto"/>
        <w:ind w:right="20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r w:rsidR="005D5940" w:rsidRPr="007763FF">
        <w:rPr>
          <w:rFonts w:ascii="Times New Roman" w:eastAsia="Times New Roman" w:hAnsi="Times New Roman"/>
          <w:color w:val="000000"/>
          <w:sz w:val="24"/>
          <w:lang w:val="ru-RU"/>
        </w:rPr>
        <w:t>от объёма погружённой в жидкость части тела и от плотности жидкости.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5. Конструирование ареометра или конструирование лодки и определение её грузоподъёмности.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5. Работа и мощность. Энергия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Механическая работа. Мощность.</w:t>
      </w:r>
    </w:p>
    <w:p w:rsidR="00B60D06" w:rsidRPr="007763FF" w:rsidRDefault="005D594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180" w:right="7056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Примеры простых механизмов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90" w:after="0" w:line="271" w:lineRule="auto"/>
        <w:ind w:right="100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1. Определение работы силы трения при равномерном движе​нии тела по горизонтальной поверхности.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2. Исследование условий равновесия рычага.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3. Измерение КПД наклонной плоскости.</w:t>
      </w:r>
    </w:p>
    <w:p w:rsidR="00B60D06" w:rsidRPr="007763FF" w:rsidRDefault="005D594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4. Изучение закона сохранения механической энергии.</w:t>
      </w:r>
    </w:p>
    <w:p w:rsidR="00B60D06" w:rsidRPr="007763FF" w:rsidRDefault="00B60D06">
      <w:pPr>
        <w:autoSpaceDE w:val="0"/>
        <w:autoSpaceDN w:val="0"/>
        <w:spacing w:after="78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346" w:after="0" w:line="262" w:lineRule="auto"/>
        <w:ind w:right="172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Изучение физики в 7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B60D06" w:rsidRPr="007763FF" w:rsidRDefault="005D5940">
      <w:pPr>
        <w:tabs>
          <w:tab w:val="left" w:pos="240"/>
          <w:tab w:val="left" w:pos="420"/>
        </w:tabs>
        <w:autoSpaceDE w:val="0"/>
        <w:autoSpaceDN w:val="0"/>
        <w:spacing w:before="262" w:after="0" w:line="348" w:lineRule="auto"/>
        <w:ind w:right="432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 Патриотическое в</w:t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оспитание:</w:t>
      </w:r>
      <w:r w:rsidRPr="007763FF">
        <w:rPr>
          <w:lang w:val="ru-RU"/>
        </w:rPr>
        <w:br/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проявление интереса к истории и современному состоянию российской физической науки;</w:t>
      </w: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ценностное отношение к достижениям российских учё​ных ​физиков.</w:t>
      </w:r>
    </w:p>
    <w:p w:rsidR="00B60D06" w:rsidRPr="007763FF" w:rsidRDefault="005D5940">
      <w:pPr>
        <w:autoSpaceDE w:val="0"/>
        <w:autoSpaceDN w:val="0"/>
        <w:spacing w:before="180" w:after="0" w:line="326" w:lineRule="auto"/>
        <w:ind w:left="420" w:right="144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Гражданское и духовно-нравственное воспитание: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активному участию в обсуждении общественно​-значимых и этических проблем, связанных с практическим применением достижений физики;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осознание важности морально-​этических принципов в дея​тельности учёного.</w:t>
      </w:r>
    </w:p>
    <w:p w:rsidR="00B60D06" w:rsidRPr="007763FF" w:rsidRDefault="005D5940">
      <w:pPr>
        <w:autoSpaceDE w:val="0"/>
        <w:autoSpaceDN w:val="0"/>
        <w:spacing w:before="178" w:after="0" w:line="302" w:lineRule="auto"/>
        <w:ind w:left="420" w:right="144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Эстетическое воспитание: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восприятие эстетических качеств физической науки: её гар​моничного построения, строгости, точности, лаконичности.</w:t>
      </w:r>
    </w:p>
    <w:p w:rsidR="00B60D06" w:rsidRPr="007763FF" w:rsidRDefault="005D5940">
      <w:pPr>
        <w:autoSpaceDE w:val="0"/>
        <w:autoSpaceDN w:val="0"/>
        <w:spacing w:before="178" w:after="0" w:line="326" w:lineRule="auto"/>
        <w:ind w:left="420" w:right="576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Ценности научного познания</w:t>
      </w: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физической науки как мощного инстру​мента познания мира, основы развития технологий, важней​шей составляющей культуры;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развитие научной любознательности, интереса к исследова​тельской деятельности.</w:t>
      </w:r>
    </w:p>
    <w:p w:rsidR="00B60D06" w:rsidRPr="007763FF" w:rsidRDefault="005D5940">
      <w:pPr>
        <w:autoSpaceDE w:val="0"/>
        <w:autoSpaceDN w:val="0"/>
        <w:spacing w:before="178" w:after="0" w:line="314" w:lineRule="auto"/>
        <w:ind w:left="420" w:right="144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Формирование культуры здоровья и эмоционального благополучия: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безопасного образа жизни в современном технологическом мире, важности правил безопасного поведе​ния на транспорте, на дорогах, с электрическим и тепловым оборудованием в домашних условиях;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сформированность навыка рефлексии, признание своего пра​ва на ошибку и такого же права у другого человека.</w:t>
      </w:r>
    </w:p>
    <w:p w:rsidR="00B60D06" w:rsidRPr="007763FF" w:rsidRDefault="005D5940">
      <w:pPr>
        <w:autoSpaceDE w:val="0"/>
        <w:autoSpaceDN w:val="0"/>
        <w:spacing w:before="178" w:after="0" w:line="326" w:lineRule="auto"/>
        <w:ind w:left="420" w:right="288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Трудовое воспитание: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зна​ний;—  интерес к  практическому  изучению  профессий,  связанных с физикой.</w:t>
      </w:r>
    </w:p>
    <w:p w:rsidR="00B60D06" w:rsidRPr="007763FF" w:rsidRDefault="005D5940">
      <w:pPr>
        <w:autoSpaceDE w:val="0"/>
        <w:autoSpaceDN w:val="0"/>
        <w:spacing w:before="178" w:after="0" w:line="326" w:lineRule="auto"/>
        <w:ind w:left="420" w:right="432" w:hanging="24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Экологическое воспитание: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среды;—  осознание  глобального  характера  экологических  проблем и путей их решения.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Адаптация обучающегося к изменяющимся условиям социальной и природной среды:</w:t>
      </w:r>
    </w:p>
    <w:p w:rsidR="00B60D06" w:rsidRPr="007763FF" w:rsidRDefault="005D5940">
      <w:pPr>
        <w:autoSpaceDE w:val="0"/>
        <w:autoSpaceDN w:val="0"/>
        <w:spacing w:before="346" w:after="0" w:line="307" w:lineRule="auto"/>
        <w:ind w:left="420" w:right="7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потребность во взаимодействии при выполнении исследова​ний и проектов физической направленности, открытость опыту и знаниям других;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повышение уровня своей компетентности через  практиче​скую деятельность;</w:t>
      </w:r>
    </w:p>
    <w:p w:rsidR="00B60D06" w:rsidRPr="007763FF" w:rsidRDefault="005D5940">
      <w:pPr>
        <w:autoSpaceDE w:val="0"/>
        <w:autoSpaceDN w:val="0"/>
        <w:spacing w:after="0" w:line="262" w:lineRule="auto"/>
        <w:ind w:left="420"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потребность в формировании новых знаний, в том числе 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фор​мулировать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идеи,  понятия, гипотезы  о  физических  объектах и явлениях;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осознание дефицитов собственных знаний и компетентностей в области физики;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планирование своего развития в приобретении новых физи​ческих знаний;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стремление анализировать и выявлять взаимосвязи приро​ды, общества и экономики, в том числе с использованием физических знаний;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оценка своих действий с учётом влияния на окружающую среду, возможных глобальных последствий.</w:t>
      </w:r>
    </w:p>
    <w:p w:rsidR="00B60D06" w:rsidRPr="007763FF" w:rsidRDefault="005D5940">
      <w:pPr>
        <w:autoSpaceDE w:val="0"/>
        <w:autoSpaceDN w:val="0"/>
        <w:spacing w:before="324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60D06" w:rsidRPr="007763FF" w:rsidRDefault="005D5940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Универсальные познавательные действия</w:t>
      </w:r>
    </w:p>
    <w:p w:rsidR="00B60D06" w:rsidRPr="007763FF" w:rsidRDefault="005D5940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объек​тов (явлений);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устанавливать существенный признак классификации, осно​вания для обобщения и сравнения;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рассматривае​мых фактах, данных и наблюдениях, относящихся к физическим явлениям;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причинно-​следственные связи при изучении физи​ческих явлений и процессов; делать выводы с использовани​ем дедуктивных и индуктивных умозаключений, выдвигать гипотезы о взаимосвязях физических величин;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физиче​ской задачи (сравнение нескольких вариантов решения, выбор наиболее подходящего с учётом самостоятельно выделен​ных критериев).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115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не​сложный физический эксперимент, небольшое исследование физического явления;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или эксперимента;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420" w:right="100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ре​зультатам проведённого наблюдения, опыта, исследования;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B60D06" w:rsidRPr="007763FF" w:rsidRDefault="005D594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систематизировать и интерпретировать ин​формацию различных видов и форм представления;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оптимальную форму представле​ния информации и иллюстрировать решаемые задачи несложными схемами, диаграммами, иной графикой и их ком​бинациями.</w:t>
      </w:r>
    </w:p>
    <w:p w:rsidR="00800305" w:rsidRDefault="00800305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B60D06" w:rsidRPr="007763FF" w:rsidRDefault="005D5940">
      <w:pPr>
        <w:autoSpaceDE w:val="0"/>
        <w:autoSpaceDN w:val="0"/>
        <w:spacing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Универсальные коммуникативные действия</w:t>
      </w:r>
    </w:p>
    <w:p w:rsidR="00B60D06" w:rsidRPr="007763FF" w:rsidRDefault="005D5940">
      <w:pPr>
        <w:autoSpaceDE w:val="0"/>
        <w:autoSpaceDN w:val="0"/>
        <w:spacing w:before="118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B60D06" w:rsidRPr="007763FF" w:rsidRDefault="005D5940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 ходе обсуждения учебного материала, результатов лабора​торных работ и проектов задавать вопросы по существу обсуждаемой темы и высказывать идеи, нацеленные  на  реше​ние задачи и поддержание благожелательности общения;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участни​ков диалога, обнаруживать различие и сходство позиций;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свою точку зрения в устных и письменных текстах;</w:t>
      </w:r>
    </w:p>
    <w:p w:rsidR="00B60D06" w:rsidRPr="007763FF" w:rsidRDefault="005D5940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выполненного физическо​го опыта (эксперимента, исследования, проекта).</w:t>
      </w:r>
    </w:p>
    <w:p w:rsidR="00B60D06" w:rsidRPr="007763FF" w:rsidRDefault="005D5940">
      <w:pPr>
        <w:autoSpaceDE w:val="0"/>
        <w:autoSpaceDN w:val="0"/>
        <w:spacing w:before="180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lastRenderedPageBreak/>
        <w:t>Совместная деятельность (сотрудничество):</w:t>
      </w:r>
    </w:p>
    <w:p w:rsidR="00B60D06" w:rsidRPr="007763FF" w:rsidRDefault="005D5940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понимать и использовать преимущества командной и инди​видуальной работы при решении конкретной физической проблемы;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left="240" w:right="43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достигая качественного ре​зультата по своему направлению и координируя свои действия с другими членами команды;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оценивать качество своего вклада в общий продукт по крите​риям, самостоятельно сформулированным участниками вза​имодействия.</w:t>
      </w:r>
    </w:p>
    <w:p w:rsidR="00B60D06" w:rsidRPr="007763FF" w:rsidRDefault="005D5940">
      <w:pPr>
        <w:autoSpaceDE w:val="0"/>
        <w:autoSpaceDN w:val="0"/>
        <w:spacing w:before="298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Универсальные регулятивные действия</w:t>
      </w:r>
    </w:p>
    <w:p w:rsidR="00B60D06" w:rsidRPr="007763FF" w:rsidRDefault="005D5940">
      <w:pPr>
        <w:autoSpaceDE w:val="0"/>
        <w:autoSpaceDN w:val="0"/>
        <w:spacing w:before="118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B60D06" w:rsidRPr="007763FF" w:rsidRDefault="005D5940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в жизненных и учебных ситуациях, тре​бующих для решения физических знаний;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60D06" w:rsidRPr="007763FF" w:rsidRDefault="005D5940">
      <w:pPr>
        <w:autoSpaceDE w:val="0"/>
        <w:autoSpaceDN w:val="0"/>
        <w:spacing w:before="192" w:after="0" w:line="271" w:lineRule="auto"/>
        <w:ind w:left="240"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предлага​емые варианты решений;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 (рефлексия):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ситуации и предлагать план её из​менения;</w:t>
      </w:r>
    </w:p>
    <w:p w:rsidR="00B60D06" w:rsidRPr="007763FF" w:rsidRDefault="005D5940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(недостижения) результатов деятельности, давать оценку приобретённому опыту;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вносить коррективы в деятельность (в том числе в ход выпол​нения физического исследования или проекта) на основе но​вых обстоятельств, изменившихся ситуаций, установленных ошибок, возникших трудностей;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B60D06" w:rsidRPr="007763FF" w:rsidRDefault="00B60D06">
      <w:pPr>
        <w:autoSpaceDE w:val="0"/>
        <w:autoSpaceDN w:val="0"/>
        <w:spacing w:after="96" w:line="220" w:lineRule="exact"/>
        <w:rPr>
          <w:lang w:val="ru-RU"/>
        </w:rPr>
      </w:pPr>
    </w:p>
    <w:p w:rsidR="00B60D06" w:rsidRPr="007763FF" w:rsidRDefault="005D5940">
      <w:pPr>
        <w:autoSpaceDE w:val="0"/>
        <w:autoSpaceDN w:val="0"/>
        <w:spacing w:after="0" w:line="262" w:lineRule="auto"/>
        <w:ind w:left="420" w:right="7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ставить себя на место другого человека в ходе спора или 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дис​ куссии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на научную тему, понимать мотивы, намерения и ло​гику другого.</w:t>
      </w:r>
    </w:p>
    <w:p w:rsidR="00B60D06" w:rsidRPr="007763FF" w:rsidRDefault="005D594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7763F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B60D06" w:rsidRPr="007763FF" w:rsidRDefault="005D5940">
      <w:pPr>
        <w:autoSpaceDE w:val="0"/>
        <w:autoSpaceDN w:val="0"/>
        <w:spacing w:before="178" w:after="0" w:line="262" w:lineRule="auto"/>
        <w:ind w:left="420"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право на ошибку при решении физических задач или в утверждениях на научные темы и такое же право другого.</w:t>
      </w:r>
    </w:p>
    <w:p w:rsidR="00B60D06" w:rsidRPr="007763FF" w:rsidRDefault="005D5940">
      <w:pPr>
        <w:autoSpaceDE w:val="0"/>
        <w:autoSpaceDN w:val="0"/>
        <w:spacing w:before="322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60D06" w:rsidRPr="007763FF" w:rsidRDefault="005D5940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7763FF">
        <w:rPr>
          <w:lang w:val="ru-RU"/>
        </w:rPr>
        <w:tab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на базовом уровне должны отражать сформированность у обучающихся умений:</w:t>
      </w:r>
    </w:p>
    <w:p w:rsidR="00B60D06" w:rsidRPr="007763FF" w:rsidRDefault="005D5940">
      <w:pPr>
        <w:autoSpaceDE w:val="0"/>
        <w:autoSpaceDN w:val="0"/>
        <w:spacing w:before="180" w:after="0" w:line="281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использовать понятия: физические и химические явления; наблюдение, эксперимент, модель, гипотеза; единицы физических величин; атом, молекула, агрегатные состояния веще​ства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:rsidR="00B60D06" w:rsidRPr="007763FF" w:rsidRDefault="005D5940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различать явления (диффузия; тепловое движение частиц ве​щества; равномерное движение; неравномерное движение; инерция; взаимодействие тел; равновесие твёрдых тел с за​креплённой осью вращения; передача давления твёрдыми телами, жидкостями и газами;  атмосферное давление;  плава​ние тел;  превращения  механической  энергии)  по  описанию их характерных свойств и на основе опытов, демонстрирую​щих данное физическое явление;</w:t>
      </w:r>
    </w:p>
    <w:p w:rsidR="00B60D06" w:rsidRPr="007763FF" w:rsidRDefault="005D5940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 проявление  изученных  физических  явлений в окружающем мире, в том числе физические явления в при​роде: примеры движения с различными скоростями в живой и неживой природе; действие силы трения в природе и техни​ке; влияние атмосферного давления на живой организм; пла​вание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</w:p>
    <w:p w:rsidR="00B60D06" w:rsidRPr="007763FF" w:rsidRDefault="005D5940">
      <w:pPr>
        <w:autoSpaceDE w:val="0"/>
        <w:autoSpaceDN w:val="0"/>
        <w:spacing w:before="190" w:after="0" w:line="283" w:lineRule="auto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описывать изученные свойства тел и физические явления, ис​пользуя физические величины (масса, объём, плотность ве​щества, время, путь, скорость, средняя скорость, сила упру​гости, сила тяжести, вес тела, сила трения, давление (твёрдо​го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потенци​альная энергия); при описании правильно трактовать физи​</w:t>
      </w:r>
      <w:r w:rsidRPr="007763FF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ческий смысл используемых величин, их обозначения и еди​ницы физических величин, находить формулы, связываю​щие данную физическую величину с другими величинами, строить графики изученных зависимостей физических вели​чин;</w:t>
      </w:r>
    </w:p>
    <w:p w:rsidR="00B60D06" w:rsidRPr="007763FF" w:rsidRDefault="005D5940">
      <w:pPr>
        <w:autoSpaceDE w:val="0"/>
        <w:autoSpaceDN w:val="0"/>
        <w:spacing w:before="190" w:after="0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свойства тел, физические явления и процес​сы, используя правила сложения сил (вдоль одной прямой), закон Гука, закон Паскаля, закон Архимеда, правило равно​весия рычага (блока), «золотое правило» механики, закон сохранения механической энергии; при этом давать словесную формулировку закона и записывать его математическое вы​ражение;</w:t>
      </w:r>
    </w:p>
    <w:p w:rsidR="00B60D06" w:rsidRPr="007763FF" w:rsidRDefault="005D5940">
      <w:pPr>
        <w:autoSpaceDE w:val="0"/>
        <w:autoSpaceDN w:val="0"/>
        <w:spacing w:before="190" w:after="0"/>
        <w:ind w:left="4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объяснять физические  явления,  процессы  и  свойства  тел, в том числе и в контексте ситуаций практико​ориентирован​ного характера: выявлять причинно-​следственные связи, строить объяснение из 1—2 логических шагов с опорой на 1—2 изученных свойства физических явлений, физических закона или закономерности;</w:t>
      </w:r>
    </w:p>
    <w:p w:rsidR="00B60D06" w:rsidRPr="007763FF" w:rsidRDefault="005D5940" w:rsidP="00800305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расчётные задачи в 1—2 действия, используя законы и формулы, связывающие физические величины: на основе анализа условия задачи записывать краткое условие, 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под​</w:t>
      </w:r>
      <w:r w:rsidRPr="007763FF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ставлять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величины в формулы и проводить рас​чёты, находить справочные данные,</w:t>
      </w:r>
      <w:r w:rsidR="0080030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необходимые для реше​ния задач, оценивать реалистичность полученной физической величины;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проблемы, которые можно решить при помощи физических методов; в описании исследования выделять 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про​веряемое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предположение (гипотезу), различать и </w:t>
      </w:r>
      <w:proofErr w:type="spell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нтерпретировать</w:t>
      </w:r>
      <w:proofErr w:type="spell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полученный результат, находить ошибки в ходе опыта, делать выводы по его результатам;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оборудова​</w:t>
      </w:r>
      <w:r w:rsidRPr="007763FF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ния, записывать ход опыта и формулировать выводы;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выполнять прямые измерения расстояния, времени, массы тела, объёма, силы и температуры с использованием аналого​вых и цифровых приборов; записывать показания приборов с учётом заданной абсолютной погрешности измерений;</w:t>
      </w:r>
    </w:p>
    <w:p w:rsidR="00B60D06" w:rsidRPr="007763FF" w:rsidRDefault="005D5940">
      <w:pPr>
        <w:autoSpaceDE w:val="0"/>
        <w:autoSpaceDN w:val="0"/>
        <w:spacing w:before="192" w:after="0" w:line="286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исследование зависимости одной физической ве​личины от другой с </w:t>
      </w:r>
      <w:r w:rsidRPr="007763FF">
        <w:rPr>
          <w:lang w:val="ru-RU"/>
        </w:rPr>
        <w:br/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использованием прямых измерений (зависимости пути равномерно движущегося тела от времени движения тела; силы трения скольжения от веса тела, качества обработки поверхностей тел и независимости силы тре​ния от площади соприкосновения тел; силы упругости от уд​линения пружины; выталкивающей силы от объёма погру​жённой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 планировании учебного исследования, соби​рать установку и выполнять измерения, следуя предложен​ному плану, фиксировать результаты полученной зависимо​сти физических величин в виде предложенных таблиц и графиков, делать выводы по результатам исследования;</w:t>
      </w:r>
    </w:p>
    <w:p w:rsidR="00B60D06" w:rsidRPr="007763FF" w:rsidRDefault="005D5940">
      <w:pPr>
        <w:autoSpaceDE w:val="0"/>
        <w:autoSpaceDN w:val="0"/>
        <w:spacing w:before="190" w:after="0" w:line="281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проводить косвенные измерения физических величин (плот​ность вещества жидкости и твёрдого тела; сила трения сколь​жения; давление воздуха; выталкивающая сила, действую​щая на погружённое в жидкость тело; коэффициент полезно​го действия простых механизмов), следуя предложенной инструкции: при выполнении измерений собирать экспери​ментальную установку и вычислять значение искомой вели​чины;</w:t>
      </w:r>
    </w:p>
    <w:p w:rsidR="00B60D06" w:rsidRPr="007763FF" w:rsidRDefault="005D5940">
      <w:pPr>
        <w:autoSpaceDE w:val="0"/>
        <w:autoSpaceDN w:val="0"/>
        <w:spacing w:before="190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техники безопасности при работе с лабо​раторным оборудованием;</w:t>
      </w:r>
    </w:p>
    <w:p w:rsidR="00B60D06" w:rsidRPr="007763FF" w:rsidRDefault="005D5940">
      <w:pPr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плоскость;</w:t>
      </w:r>
    </w:p>
    <w:p w:rsidR="00B60D06" w:rsidRPr="007763FF" w:rsidRDefault="005D5940">
      <w:pPr>
        <w:autoSpaceDE w:val="0"/>
        <w:autoSpaceDN w:val="0"/>
        <w:spacing w:before="192" w:after="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ха</w:t>
      </w:r>
      <w:r w:rsidRPr="007763FF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р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актеризовать принципы действия  изученных  приборов и технических устройств с опорой на их описания (в том чис​ле: подшипники, устройство водопровода, гидравлический пресс, манометр, высотомер, поршневой насос, ареометр), ис​пользуя знания о свойствах физических явлений и необходи​мые физические законы и закономерности;</w:t>
      </w:r>
    </w:p>
    <w:p w:rsidR="00B60D06" w:rsidRPr="007763FF" w:rsidRDefault="005D5940">
      <w:pPr>
        <w:autoSpaceDE w:val="0"/>
        <w:autoSpaceDN w:val="0"/>
        <w:spacing w:before="190" w:after="0"/>
        <w:ind w:right="72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/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здо​ровья и соблюдения норм экологического поведения в окру​жающей среде;</w:t>
      </w:r>
    </w:p>
    <w:p w:rsidR="00800305" w:rsidRDefault="005D5940" w:rsidP="00800305">
      <w:pPr>
        <w:autoSpaceDE w:val="0"/>
        <w:autoSpaceDN w:val="0"/>
        <w:spacing w:before="190" w:after="0" w:line="271" w:lineRule="auto"/>
        <w:ind w:right="288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отбор источников информации в сети Интернет в соответствии с заданным поисковым запросом, на основе имеющихся знаний и путём сравнения  различных  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источни​ков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выделять информацию, которая является  противоречи​вой или может быть недостоверной;</w:t>
      </w:r>
    </w:p>
    <w:p w:rsidR="00B60D06" w:rsidRPr="007763FF" w:rsidRDefault="005D5940" w:rsidP="00800305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при выполнении учебных заданий научн</w:t>
      </w:r>
      <w:proofErr w:type="gram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​по​пулярную литературу физического содержания, справочные материалы, ресурсы сети Интернет; владеть приёмами 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кон​</w:t>
      </w:r>
      <w:proofErr w:type="spell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спектирования</w:t>
      </w:r>
      <w:proofErr w:type="spell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текста, преобразования информации из одной знаковой системы в другую;</w:t>
      </w:r>
    </w:p>
    <w:p w:rsidR="00B60D06" w:rsidRPr="007763FF" w:rsidRDefault="005D5940">
      <w:pPr>
        <w:autoSpaceDE w:val="0"/>
        <w:autoSpaceDN w:val="0"/>
        <w:spacing w:before="190" w:after="0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создавать собственные краткие письменные и устные сообще​ния на основе 2—3 источников информации физического со​держания,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кур​са физики, сопровождать выступление презентацией;</w:t>
      </w:r>
    </w:p>
    <w:p w:rsidR="00B60D06" w:rsidRPr="007763FF" w:rsidRDefault="005D5940">
      <w:pPr>
        <w:autoSpaceDE w:val="0"/>
        <w:autoSpaceDN w:val="0"/>
        <w:spacing w:before="190" w:after="0"/>
        <w:ind w:right="288"/>
        <w:rPr>
          <w:lang w:val="ru-RU"/>
        </w:rPr>
      </w:pP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—  при выполнении учебных проектов и исследований распреде​лять обязанности в группе в соответствии с поставленными задачами, следить за выполнением плана действий, адекват​но оценивать собственный вклад в деятельность группы; вы​страивать коммуникативное взаимодействие, учитывая мне​ние окружающих.</w:t>
      </w:r>
    </w:p>
    <w:p w:rsidR="00B60D06" w:rsidRPr="007763FF" w:rsidRDefault="00B60D06">
      <w:pPr>
        <w:rPr>
          <w:lang w:val="ru-RU"/>
        </w:rPr>
        <w:sectPr w:rsidR="00B60D06" w:rsidRPr="007763FF">
          <w:pgSz w:w="11900" w:h="16840"/>
          <w:pgMar w:top="286" w:right="910" w:bottom="1440" w:left="1086" w:header="720" w:footer="720" w:gutter="0"/>
          <w:cols w:space="720" w:equalWidth="0">
            <w:col w:w="9904" w:space="0"/>
          </w:cols>
          <w:docGrid w:linePitch="360"/>
        </w:sectPr>
      </w:pPr>
    </w:p>
    <w:p w:rsidR="00B60D06" w:rsidRPr="007763FF" w:rsidRDefault="00B60D06">
      <w:pPr>
        <w:autoSpaceDE w:val="0"/>
        <w:autoSpaceDN w:val="0"/>
        <w:spacing w:after="64" w:line="220" w:lineRule="exact"/>
        <w:rPr>
          <w:lang w:val="ru-RU"/>
        </w:rPr>
      </w:pPr>
    </w:p>
    <w:p w:rsidR="00B60D06" w:rsidRDefault="005D594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198"/>
        <w:gridCol w:w="528"/>
        <w:gridCol w:w="705"/>
        <w:gridCol w:w="850"/>
        <w:gridCol w:w="992"/>
        <w:gridCol w:w="7335"/>
        <w:gridCol w:w="1116"/>
        <w:gridCol w:w="1382"/>
      </w:tblGrid>
      <w:tr w:rsidR="00B60D06" w:rsidTr="00DD3D2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7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B60D06" w:rsidTr="00DD3D27">
        <w:trPr>
          <w:trHeight w:hRule="exact" w:val="57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  <w:tc>
          <w:tcPr>
            <w:tcW w:w="21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 w:rsidP="00DD3D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 w:rsidP="00DD3D27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  <w:tc>
          <w:tcPr>
            <w:tcW w:w="7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  <w:tc>
          <w:tcPr>
            <w:tcW w:w="1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Default="00B60D06"/>
        </w:tc>
      </w:tr>
      <w:tr w:rsidR="00B60D06" w:rsidRPr="009C35D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1.</w:t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Физика и её роль в познании окружающего мира</w:t>
            </w:r>
          </w:p>
        </w:tc>
      </w:tr>
      <w:tr w:rsidR="0064606B" w:rsidRPr="009C35DB" w:rsidTr="00DD3D27">
        <w:trPr>
          <w:trHeight w:hRule="exact" w:val="92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1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Физика   — наука о природе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01.09.2022 07.09.2022</w:t>
            </w:r>
          </w:p>
        </w:tc>
        <w:tc>
          <w:tcPr>
            <w:tcW w:w="73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Выявление различий между физическими и химическими превращениями (МС — химия); Распознавание и классификация физических явлений: механических, тепловых, электрических, магнитных и световых;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Наблюдение и описание физических явлений;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 w:rsidTr="00DD3D2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Физические величины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08.09.2022 14.09.2022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6" w:after="0" w:line="254" w:lineRule="auto"/>
              <w:ind w:left="72" w:right="43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Определение цены деления шкалы измерительного прибора;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Измерение линейных размеров тел и промежутков времени с учётом погрешностей; Измерение объёма жидкости и твёрдого тела;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Измерение температуры при помощи жидкостного </w:t>
            </w:r>
            <w:proofErr w:type="gramStart"/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термо​метра</w:t>
            </w:r>
            <w:proofErr w:type="gramEnd"/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и датчика температуры; Выполнение творческих заданий по поиску способов измере​ния некоторых физических характеристик, например размеров малых объектов (волос, проволока), удалённых объектов, больших расстояний, малых промежутков времени. </w:t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Обсуждение предлагаемых способов;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 w:rsidTr="00DD3D27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Естественно- научный метод познания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</w:rPr>
              <w:t>15.09.2022 21.09.2022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DD3D27" w:rsidRDefault="0064606B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Выдвижение гипотез, объясняющих простые явления, например:— почему останавливается движущееся по горизонтальной поверхности тело;— почему в жаркую погоду в светлой одежде прохладней, чем в тёмной;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Предложение способов проверки гипотез;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Проведение исследования по проверке какой ​либо </w:t>
            </w:r>
            <w:proofErr w:type="gramStart"/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гипоте​зы</w:t>
            </w:r>
            <w:proofErr w:type="gramEnd"/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, например: дальность полёта шарика, пущенного гори​зонтально, тем больше, чем больше высота пуска; </w:t>
            </w:r>
            <w:r w:rsidRPr="00DD3D27">
              <w:rPr>
                <w:rFonts w:ascii="Times New Roman" w:hAnsi="Times New Roman" w:cs="Times New Roman"/>
                <w:lang w:val="ru-RU"/>
              </w:rPr>
              <w:br/>
            </w:r>
            <w:r w:rsidRPr="00DD3D27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Построение простейших моделей физических явлений (в виде рисунков или схем), например падение предмета; прямолинейное распространение света;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B60D06">
        <w:trPr>
          <w:trHeight w:hRule="exact" w:val="348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64606B" w:rsidRDefault="00B60D06">
            <w:pPr>
              <w:rPr>
                <w:lang w:val="ru-RU"/>
              </w:rPr>
            </w:pPr>
          </w:p>
        </w:tc>
      </w:tr>
      <w:tr w:rsidR="00B60D06" w:rsidRPr="009C35D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2.</w:t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Первоначальные сведения о строении вещества</w:t>
            </w:r>
          </w:p>
        </w:tc>
      </w:tr>
      <w:tr w:rsidR="0064606B" w:rsidRPr="009C35DB" w:rsidTr="00DD3D2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Строение вещества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22.09.2022 25.09.2022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интерпретация опытов, свидетельствующих об атомно-​молекулярном строении вещества: опыты с рас​творением различных веществ в воде;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Оценка размеров атомов и молекул с использованием фото​графий, полученных на атомном силовом микроскопе (АСМ);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размеров малых тел;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 w:rsidTr="00DD3D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b/>
                <w:color w:val="000000"/>
                <w:w w:val="102"/>
                <w:sz w:val="14"/>
                <w:lang w:val="ru-RU"/>
              </w:rPr>
              <w:t xml:space="preserve">Движение </w:t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взаимодействие частиц вещества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26.09.2022 02.10.2022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0" w:lineRule="auto"/>
              <w:ind w:left="72" w:right="86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и объяснение броуновского движения и явле​ния диффузии;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Проведение и объяснение опытов по наблюдению теплового расширения газов; Проведение и объяснение опытов по обнаружению сил молекулярного притяжения и отталкивания;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 w:rsidTr="00DD3D27">
        <w:trPr>
          <w:trHeight w:hRule="exact" w:val="18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Агрегатные состояния вещества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03.10.2022 09.10.2022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(с использованием простых моделей) основных различий в строении газов, жидкостей и твёрдых тел;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малой сжимаемости жидкостей и твёрдых тел, большой сжимаемости газов; Объяснение сохранения формы твёрдых тел и текучести жидкости;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опытов, доказывающих, что в твёрдом состоя​нии воды частицы находятся в среднем дальше друг от друга (плотность меньше), чем в жидком;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взаимосвязи между особенностями агрегат​ных состояний воды и существованием водных организмов (МС — биология, география);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</w:tbl>
    <w:p w:rsidR="00B60D06" w:rsidRPr="0064606B" w:rsidRDefault="00B60D06">
      <w:pPr>
        <w:autoSpaceDE w:val="0"/>
        <w:autoSpaceDN w:val="0"/>
        <w:spacing w:after="0" w:line="14" w:lineRule="exact"/>
        <w:rPr>
          <w:lang w:val="ru-RU"/>
        </w:rPr>
      </w:pPr>
    </w:p>
    <w:p w:rsidR="00B60D06" w:rsidRPr="0064606B" w:rsidRDefault="00B60D06">
      <w:pPr>
        <w:rPr>
          <w:lang w:val="ru-RU"/>
        </w:rPr>
        <w:sectPr w:rsidR="00B60D06" w:rsidRPr="0064606B">
          <w:pgSz w:w="16840" w:h="11900"/>
          <w:pgMar w:top="282" w:right="640" w:bottom="4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60D06" w:rsidRPr="0064606B" w:rsidRDefault="00B60D0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198"/>
        <w:gridCol w:w="528"/>
        <w:gridCol w:w="705"/>
        <w:gridCol w:w="850"/>
        <w:gridCol w:w="992"/>
        <w:gridCol w:w="7335"/>
        <w:gridCol w:w="1116"/>
        <w:gridCol w:w="1382"/>
      </w:tblGrid>
      <w:tr w:rsidR="00B60D06">
        <w:trPr>
          <w:trHeight w:hRule="exact" w:val="348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B60D06"/>
        </w:tc>
      </w:tr>
      <w:tr w:rsidR="00B60D06" w:rsidRPr="009C35D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Движение и взаимодействие тел</w:t>
            </w:r>
          </w:p>
        </w:tc>
      </w:tr>
      <w:tr w:rsidR="0064606B" w:rsidRPr="0064606B" w:rsidTr="00DD3D27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Механическое движение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10.10.2022 19.10.2022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равномерного движения и определение его признаков;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неравномерного движения и определение его отличий от равномерного движения; Решение задач на определение пути, скорости и времени равномерного движения;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графиков зависимости пути и скорости от времени;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</w:p>
        </w:tc>
      </w:tr>
      <w:tr w:rsidR="0064606B" w:rsidRPr="0064606B" w:rsidTr="00DD3D27">
        <w:trPr>
          <w:trHeight w:hRule="exact" w:val="188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1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Инерция, масса, плотность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7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20.10.2022 02.11.2022</w:t>
            </w:r>
          </w:p>
        </w:tc>
        <w:tc>
          <w:tcPr>
            <w:tcW w:w="733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и прогнозирование явлений, обусловленных инерцией, например: что происходит при торможении или резком маневре автомобиля, почему невозможно мгновенно прекратить движение на велосипеде или самокате и т. д.;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и анализ опытов, демонстрирующих изменение скорости движения тела в результате действия на него других тел;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на определение массы тела, его объёма и плотности;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и анализ опытов, демонстрирующих зависи​мость изменения скорости тела от его массы при взаимодей​ствии тел. Измерение массы тела различными способами;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плотности тела в результате измерения его мас​сы и объёма;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</w:p>
        </w:tc>
      </w:tr>
      <w:tr w:rsidR="0064606B" w:rsidRPr="0064606B" w:rsidTr="00DD3D27">
        <w:trPr>
          <w:trHeight w:hRule="exact" w:val="36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Сила. Виды сил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03.11.2022 21.12.2022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взаимодействия как причины изменения скорости тела или его деформации;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Описание реальных ситуаций взаимодействия тел с помощью моделей, в которых вводится понятие и изображение силы;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силы упругости. Исследование зависимости силы упругости от удлинения резинового шнура или пружины(с построением графика);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практических ситуаций, в которых проявляется действие силы упругости (упругость мяча, кроссовок, веток дерева и др.);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практических ситуаций, в которых проявляется действие силы упругости (упругость мяча, кроссовок, веток дерева и др.);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ситуаций, связанных с явлением тяготения. Объяснение орбитального движения планет с использовани​ем явления тяготения и закона инерции (МС — астрономия).;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Измерение веса тела с помощью динамометра. Обоснование этого способа измерения;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 моделирование явления невесомости;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Экспериментальное получение правила сложения сил, направленных вдоль одной прямой.</w:t>
            </w:r>
          </w:p>
          <w:p w:rsidR="0064606B" w:rsidRPr="007763FF" w:rsidRDefault="0064606B">
            <w:pPr>
              <w:autoSpaceDE w:val="0"/>
              <w:autoSpaceDN w:val="0"/>
              <w:spacing w:before="18" w:after="0" w:line="250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величины равнодействующей сил;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силы трения скольжения и силы трения покоя;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силы трения от веса тела и свойств трущихся поверхностей;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Решение задач с использованием формул для расчёта силы тяжести, силы упругости, силы трения;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</w:p>
        </w:tc>
      </w:tr>
      <w:tr w:rsidR="00B60D06">
        <w:trPr>
          <w:trHeight w:hRule="exact" w:val="348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B60D06"/>
        </w:tc>
      </w:tr>
      <w:tr w:rsidR="00B60D06" w:rsidRPr="009C35D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4.</w:t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Давление твёрдых тел, жидкостей и газов</w:t>
            </w:r>
          </w:p>
        </w:tc>
      </w:tr>
      <w:tr w:rsidR="00B60D06" w:rsidRPr="009C35DB" w:rsidTr="00DD3D27">
        <w:trPr>
          <w:trHeight w:hRule="exact" w:val="16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Давление. Передача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давления твёрдыми телами, жидкостями и газами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22.12.2022 31.12.2022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 объяснение опытов и практических ситуаций, в которых проявляется сила давления; Обоснование способов уменьшения и увеличения давления;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зависимости давления газа от объёма и температуры;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особенностей передачи давления твёрдыми телами, жидкостями и газами. Обоснование результатов опытов особенностями строения вещества в твёрдом, жидкоми газообразном состояниях;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доказательство закона Паскаля;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Решение задач на расчёт давления твёрдого тела;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64606B" w:rsidRDefault="0064606B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</w:tbl>
    <w:p w:rsidR="00B60D06" w:rsidRPr="0064606B" w:rsidRDefault="00B60D06">
      <w:pPr>
        <w:autoSpaceDE w:val="0"/>
        <w:autoSpaceDN w:val="0"/>
        <w:spacing w:after="0" w:line="14" w:lineRule="exact"/>
        <w:rPr>
          <w:lang w:val="ru-RU"/>
        </w:rPr>
      </w:pPr>
    </w:p>
    <w:p w:rsidR="00B60D06" w:rsidRPr="0064606B" w:rsidRDefault="00B60D06">
      <w:pPr>
        <w:rPr>
          <w:lang w:val="ru-RU"/>
        </w:rPr>
        <w:sectPr w:rsidR="00B60D06" w:rsidRPr="0064606B">
          <w:pgSz w:w="16840" w:h="11900"/>
          <w:pgMar w:top="284" w:right="640" w:bottom="8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60D06" w:rsidRPr="0064606B" w:rsidRDefault="00B60D0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198"/>
        <w:gridCol w:w="528"/>
        <w:gridCol w:w="1104"/>
        <w:gridCol w:w="1142"/>
        <w:gridCol w:w="864"/>
        <w:gridCol w:w="6772"/>
        <w:gridCol w:w="1116"/>
        <w:gridCol w:w="1382"/>
      </w:tblGrid>
      <w:tr w:rsidR="0064606B" w:rsidRPr="009C35DB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Давление жидкости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01.01.2023 25.01.2023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давления жидкости от глубины погружения и плотности жидкости; Наблюдение и объяснение гидростатического парадокса на основе закона Паскаля;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Изучение сообщающихся сосудов;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на расчёт давления жидкости;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принципа действия гидравлического пресса;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и объяснение практических ситуаций, демонстриру​ющих проявление давления жидкости и закона Паскаля, например процессов в организме при глубоководном ныря​нии (МС — биология);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 контроль;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Атмосферное давление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26.01.2023 15.02.2023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обнаружение атмосферного давления;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и объяснение опытов и практических ситуаций, связанных с действием атмосферного давления;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существования атмосферы на Земле и некото​рых планетах или её отсутствия на других планетах и Луне (МС — география, астрономия);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 изменения плотности атмосферы с высотой и зависимости атмосферного давления от высоты;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Решение задач на расчёт атмосферного давления;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Изучение устройства барометра ​анероида;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64606B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16.02.2023 12.03.2023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обнаружение действия жидкости и газа на погружённое в них тело; Определение выталкивающей силы, действующей на тело, погружённое в жидкость;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Проведение и обсуждение опытов, демонстрирующих зависимость выталкивающей силы, действующей на тело в жидкости, от объёма погружённой в жидкость части тела и от плотности жидкости;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зависимости веса тела в воде от объёма погружённой в жидкость части тела; Решение задач на применение закона Архимеда и условия плавания тел;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Конструирование ареометра или конструирование лодки и определение её грузоподъёмности;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</w:p>
        </w:tc>
      </w:tr>
      <w:tr w:rsidR="0064606B">
        <w:trPr>
          <w:trHeight w:hRule="exact" w:val="348"/>
        </w:trPr>
        <w:tc>
          <w:tcPr>
            <w:tcW w:w="259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</w:t>
            </w:r>
          </w:p>
        </w:tc>
        <w:tc>
          <w:tcPr>
            <w:tcW w:w="12380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</w:rPr>
            </w:pPr>
          </w:p>
        </w:tc>
      </w:tr>
      <w:tr w:rsidR="0064606B" w:rsidRPr="009C35DB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Раздел 5.</w:t>
            </w:r>
            <w:r w:rsidRPr="0064606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 Работа и мощность. Энергия</w:t>
            </w:r>
          </w:p>
        </w:tc>
      </w:tr>
      <w:tr w:rsidR="0064606B" w:rsidRPr="009C35DB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Работа и мощность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13.03.2023 31.03.2023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Расчёт мощности, развиваемой при подъёме по лестнице;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Решение задач на расчёт механической работы и мощности;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Простые механизмы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01.04.2023 23.04.2023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6" w:after="0" w:line="254" w:lineRule="auto"/>
              <w:ind w:left="72" w:right="576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выигрыша в силе простых механизмов на примере рычага, подвижного и неподвижного блоков, наклонной плоскости;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условия равновесия рычага;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Обнаружение свойств простых механизмов в различных инструментах и приспособлениях, используемых в бытуи технике, а также в живых организмах (МС — биология);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доказательство равенства работ при применении простых механизмов; Определение КПД наклонной плоскости;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Решение задач на применение правила равновесия рычага и на расчёт КПД;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64606B" w:rsidRPr="009C35DB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Механическая энергия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24.04.2023 14.05.2023</w:t>
            </w:r>
          </w:p>
        </w:tc>
        <w:tc>
          <w:tcPr>
            <w:tcW w:w="6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7763FF" w:rsidRDefault="0064606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Экспериментальное определение изменения кинетической и потенциальной энергии тела при его скатывании по наклонной плоскости;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Формулирование на основе исследования закона сохранения механической энергии;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границ применимости закона сохранения энергии; </w:t>
            </w:r>
            <w:r w:rsidRPr="007763FF">
              <w:rPr>
                <w:lang w:val="ru-RU"/>
              </w:rPr>
              <w:br/>
            </w: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Решение задач с использованием закона сохранения энер​гии;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Default="0064606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4606B" w:rsidRPr="0064606B" w:rsidRDefault="0064606B">
            <w:pPr>
              <w:rPr>
                <w:sz w:val="16"/>
                <w:szCs w:val="16"/>
                <w:lang w:val="ru-RU"/>
              </w:rPr>
            </w:pP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http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://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www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spellStart"/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examen</w:t>
            </w:r>
            <w:proofErr w:type="spellEnd"/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r w:rsidRPr="0064606B">
              <w:rPr>
                <w:rFonts w:ascii="Times New Roman" w:hAnsi="Times New Roman" w:cs="Times New Roman"/>
                <w:sz w:val="16"/>
                <w:szCs w:val="16"/>
              </w:rPr>
              <w:t>biz</w:t>
            </w:r>
            <w:r w:rsidRPr="0064606B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/ (электронная форма учебника)</w:t>
            </w:r>
          </w:p>
        </w:tc>
      </w:tr>
      <w:tr w:rsidR="00B60D06">
        <w:trPr>
          <w:trHeight w:hRule="exact" w:val="348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B60D06"/>
        </w:tc>
      </w:tr>
      <w:tr w:rsidR="00B60D06">
        <w:trPr>
          <w:trHeight w:hRule="exact" w:val="348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23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B60D06"/>
        </w:tc>
      </w:tr>
      <w:tr w:rsidR="00B60D06">
        <w:trPr>
          <w:trHeight w:hRule="exact" w:val="520"/>
        </w:trPr>
        <w:tc>
          <w:tcPr>
            <w:tcW w:w="2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7763FF" w:rsidRDefault="005D594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7763F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5D5940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Default="00B60D06"/>
        </w:tc>
      </w:tr>
    </w:tbl>
    <w:p w:rsidR="00B60D06" w:rsidRPr="0064606B" w:rsidRDefault="00B60D06">
      <w:pPr>
        <w:rPr>
          <w:lang w:val="ru-RU"/>
        </w:rPr>
        <w:sectPr w:rsidR="00B60D06" w:rsidRPr="0064606B">
          <w:pgSz w:w="16840" w:h="11900"/>
          <w:pgMar w:top="284" w:right="640" w:bottom="28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60D06" w:rsidRPr="0064606B" w:rsidRDefault="00B60D06">
      <w:pPr>
        <w:rPr>
          <w:lang w:val="ru-RU"/>
        </w:rPr>
        <w:sectPr w:rsidR="00B60D06" w:rsidRPr="0064606B">
          <w:pgSz w:w="16840" w:h="11900"/>
          <w:pgMar w:top="1440" w:right="1440" w:bottom="1440" w:left="1440" w:header="720" w:footer="720" w:gutter="0"/>
          <w:cols w:space="720" w:equalWidth="0">
            <w:col w:w="15534" w:space="0"/>
          </w:cols>
          <w:docGrid w:linePitch="360"/>
        </w:sectPr>
      </w:pPr>
    </w:p>
    <w:p w:rsidR="00B60D06" w:rsidRDefault="00B60D06">
      <w:pPr>
        <w:autoSpaceDE w:val="0"/>
        <w:autoSpaceDN w:val="0"/>
        <w:spacing w:after="78" w:line="220" w:lineRule="exact"/>
      </w:pPr>
    </w:p>
    <w:p w:rsidR="00B60D06" w:rsidRDefault="005D594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0D06" w:rsidRPr="00A8613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№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п/п</w:t>
            </w:r>
          </w:p>
          <w:p w:rsidR="006D3A15" w:rsidRPr="00A8613F" w:rsidRDefault="006D3A15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  <w:p w:rsidR="006D3A15" w:rsidRPr="00A8613F" w:rsidRDefault="006D3A15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Тема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Дата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Виды,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формы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контроля</w:t>
            </w:r>
          </w:p>
        </w:tc>
      </w:tr>
      <w:tr w:rsidR="00B60D06" w:rsidRPr="00A8613F" w:rsidTr="006D3A15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Pr="00A8613F" w:rsidRDefault="00B60D06" w:rsidP="00A861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Pr="00A8613F" w:rsidRDefault="00B60D06" w:rsidP="00A861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Pr="00A8613F" w:rsidRDefault="00B60D06" w:rsidP="00A861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0D06" w:rsidRPr="00A8613F" w:rsidRDefault="00B60D06" w:rsidP="00A8613F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60D06" w:rsidRPr="00A861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9778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научного познания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 w:rsidTr="00BE088C">
        <w:trPr>
          <w:trHeight w:hRule="exact" w:val="956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Физические величины, их единицы и приборы для измерения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9778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 w:rsidTr="00BE088C">
        <w:trPr>
          <w:trHeight w:hRule="exact" w:val="11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Измерение физической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величины. Лабораторная работа "Измерение объема жидкости и твердого тела"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работа;</w:t>
            </w:r>
          </w:p>
        </w:tc>
      </w:tr>
      <w:tr w:rsidR="00B60D06" w:rsidRPr="00A8613F" w:rsidTr="00BE088C">
        <w:trPr>
          <w:trHeight w:hRule="exact" w:val="22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Исследование зависимости одной физической величины от другой. Лабораторная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работа " Исследование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зависимости пути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равномерно движущегося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тела от времени движения тела"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9778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5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работа;</w:t>
            </w:r>
          </w:p>
        </w:tc>
      </w:tr>
      <w:tr w:rsidR="00B60D06" w:rsidRPr="00A8613F" w:rsidTr="00BE088C">
        <w:trPr>
          <w:trHeight w:hRule="exact" w:val="5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Обобщающий урок по теме "Что изучает физика".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 w:rsidTr="00B9153C">
        <w:trPr>
          <w:trHeight w:hRule="exact" w:val="7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Молекула – мельчайшая частица вещества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9778F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proofErr w:type="spellStart"/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 w:rsidTr="00BE088C">
        <w:trPr>
          <w:trHeight w:hRule="exact" w:val="85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Лабораторная работа по определению размеров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малых тел методом рядов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27.09.2022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работа;</w:t>
            </w:r>
          </w:p>
        </w:tc>
      </w:tr>
      <w:tr w:rsidR="00B60D06" w:rsidRPr="00A8613F" w:rsidTr="00BE088C">
        <w:trPr>
          <w:trHeight w:hRule="exact" w:val="14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Движение частиц вещества. Связь скорости движения частиц с температурой.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Броуновское движение.</w:t>
            </w:r>
          </w:p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Диффузия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9778F3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</w:t>
            </w:r>
            <w:r w:rsidR="005D5940"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B60D06" w:rsidRPr="00A8613F" w:rsidTr="00800305">
        <w:trPr>
          <w:trHeight w:hRule="exact" w:val="7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Взаимодействие частиц вещества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D06" w:rsidRPr="00A8613F" w:rsidRDefault="005D5940" w:rsidP="00A8613F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</w:t>
            </w:r>
            <w:r w:rsidRPr="00A8613F">
              <w:rPr>
                <w:rFonts w:ascii="Times New Roman" w:hAnsi="Times New Roman" w:cs="Times New Roman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опрос;</w:t>
            </w:r>
          </w:p>
        </w:tc>
      </w:tr>
      <w:tr w:rsidR="006D3A15" w:rsidRPr="00A8613F" w:rsidTr="00A8613F">
        <w:trPr>
          <w:trHeight w:hRule="exact" w:val="14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Взаимосвязь между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свойствами веществ в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разных агрегатных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состояниях и их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атомно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молекулярным строением.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агрегатных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состояний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9778F3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Обобщающий урок по теме: "Строение вещества".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Тестирование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Механическое движение.</w:t>
            </w:r>
          </w:p>
          <w:p w:rsidR="006D3A15" w:rsidRPr="00A8613F" w:rsidRDefault="006D3A15" w:rsidP="00A8613F">
            <w:pPr>
              <w:autoSpaceDE w:val="0"/>
              <w:autoSpaceDN w:val="0"/>
              <w:spacing w:before="72"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Равномерное 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неравномерное движение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9778F3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Скорость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Графическое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9778F3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9778F3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Средняя скорость при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неравномерном движении.</w:t>
            </w:r>
          </w:p>
          <w:p w:rsidR="006D3A15" w:rsidRPr="00A8613F" w:rsidRDefault="006D3A15" w:rsidP="00A8613F">
            <w:pPr>
              <w:autoSpaceDE w:val="0"/>
              <w:autoSpaceDN w:val="0"/>
              <w:spacing w:before="70" w:after="0" w:line="240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Расчёт пути и времени движения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Зачет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Явление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инерции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инерции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9778F3" w:rsidRDefault="006D3A15" w:rsidP="009778F3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778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</w:t>
            </w:r>
            <w:r w:rsidR="009778F3" w:rsidRPr="009778F3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7</w:t>
            </w:r>
            <w:r w:rsidRPr="009778F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406402">
        <w:trPr>
          <w:trHeight w:hRule="exact" w:val="10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Взаимодействие тел как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причина изменения скорости движения тел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Масса как мера инертности тела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11.11.2022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8613F">
        <w:trPr>
          <w:trHeight w:hRule="exact" w:val="129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Плотность вещества. Связь плотности с количеством молекул в единице объёма вещества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15.11.2022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F4787">
        <w:trPr>
          <w:trHeight w:hRule="exact" w:val="155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"Определение плотности твердого тела с помощью весов и измерительного цилиндра"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B9153C">
        <w:trPr>
          <w:trHeight w:hRule="exact" w:val="100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Решение задач. Расчет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массы и объема тела по его плотности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22.11.2022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Сила как характеристика взаимодействия тел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25.11.2022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F4787">
        <w:trPr>
          <w:trHeight w:hRule="exact" w:val="10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4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Явление тяготения и сила тяжести. Сила тяжести на других планетах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Сила упругости и закон Гука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Силы упругости. Вес тела. Невесомость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F4787">
        <w:trPr>
          <w:trHeight w:hRule="exact" w:val="121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"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Градуирование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пружины и измерение сил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динамометром"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F4787">
        <w:trPr>
          <w:trHeight w:hRule="exact" w:val="12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F4787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Сложение сил,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направленных по одной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прямой.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Равнодействующая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</w:t>
            </w:r>
            <w:proofErr w:type="spellEnd"/>
            <w:r w:rsidR="00AF4787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Сила трения. Трение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скольжения и трение покоя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406402">
        <w:trPr>
          <w:trHeight w:hRule="exact" w:val="18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"Изучение силы трения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скольжения при движении бруска по горизонтальной поверхности "Трение в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природе и технике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20.12.2022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F4787">
        <w:trPr>
          <w:trHeight w:hRule="exact" w:val="9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Обобщающий урок по теме: "Движение 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взаимодействие тел"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 w:rsidTr="00A8613F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теме: "Движение 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взаимодействие тел"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100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Способы уменьшения и увеличения давления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13.01.2023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6D3A15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газа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D3A15" w:rsidRPr="00A8613F" w:rsidRDefault="006D3A15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D55A59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Пневматические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D55A59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D55A59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Давление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внутри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жидкости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27.01.2023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D55A59" w:rsidRPr="00A8613F" w:rsidTr="00A8613F">
        <w:trPr>
          <w:trHeight w:hRule="exact" w:val="11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406402" w:rsidRDefault="00D55A59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Зависимость давления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жидкости от глубины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погружения.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задач</w:t>
            </w:r>
            <w:proofErr w:type="spellEnd"/>
            <w:r w:rsidR="0040640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31.01.2023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55A59" w:rsidRPr="00A8613F" w:rsidRDefault="00D55A59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Сообщающиеся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сосуды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03.02.2023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B9153C">
        <w:trPr>
          <w:trHeight w:hRule="exact" w:val="13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Вес воздуха и атмосферное давление. Причины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существования воздушной оболочки Земли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Опыт Торричелли.</w:t>
            </w:r>
          </w:p>
          <w:p w:rsidR="00A8613F" w:rsidRPr="00A8613F" w:rsidRDefault="00A8613F" w:rsidP="00A8613F">
            <w:pPr>
              <w:autoSpaceDE w:val="0"/>
              <w:autoSpaceDN w:val="0"/>
              <w:spacing w:before="70" w:after="0" w:line="240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Измерение атмосферного давления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right="432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Приборы для измерения атмосферного давления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Гидравлические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11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Действие жидкости и газа на погружённое в них тело.</w:t>
            </w:r>
          </w:p>
          <w:p w:rsidR="00A8613F" w:rsidRPr="00406402" w:rsidRDefault="00A8613F" w:rsidP="00A8613F">
            <w:pPr>
              <w:autoSpaceDE w:val="0"/>
              <w:autoSpaceDN w:val="0"/>
              <w:spacing w:before="7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Закон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Архимеда</w:t>
            </w:r>
            <w:proofErr w:type="spellEnd"/>
            <w:r w:rsidR="00406402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12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00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Выталкивающая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(архимедова) сила.</w:t>
            </w:r>
          </w:p>
          <w:p w:rsidR="00A8613F" w:rsidRPr="00A8613F" w:rsidRDefault="00A8613F" w:rsidP="00A8613F">
            <w:pPr>
              <w:autoSpaceDE w:val="0"/>
              <w:autoSpaceDN w:val="0"/>
              <w:spacing w:before="70" w:after="0" w:line="240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Экспериментальное определение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выталкивающей силы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24.02.2023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B9153C">
        <w:trPr>
          <w:trHeight w:hRule="exact" w:val="167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Лабораторная работа по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исследованию зависимости выталкивающей силы от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объема погруженной части тела, от плотности жидкости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28.02.2023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tabs>
                <w:tab w:val="left" w:pos="156"/>
              </w:tabs>
              <w:autoSpaceDE w:val="0"/>
              <w:autoSpaceDN w:val="0"/>
              <w:spacing w:before="100" w:after="0" w:line="240" w:lineRule="auto"/>
              <w:ind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tab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Решение задач по теме "Архимедова сила"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0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Экспериментальное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исследование условий плавания тел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Условия плавания тел. Решение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Письменный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Плавание судов.</w:t>
            </w:r>
          </w:p>
          <w:p w:rsidR="00A8613F" w:rsidRPr="00A8613F" w:rsidRDefault="00A8613F" w:rsidP="00A8613F">
            <w:pPr>
              <w:autoSpaceDE w:val="0"/>
              <w:autoSpaceDN w:val="0"/>
              <w:spacing w:before="7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Воздухоплавание.</w:t>
            </w:r>
          </w:p>
          <w:p w:rsidR="00A8613F" w:rsidRPr="00A8613F" w:rsidRDefault="00A8613F" w:rsidP="00A8613F">
            <w:pPr>
              <w:autoSpaceDE w:val="0"/>
              <w:autoSpaceDN w:val="0"/>
              <w:spacing w:before="70"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Исследование морских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глубин.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Покорение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горных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вершин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9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Обобщающий урок по теме "Давление твёрдых тел,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жидкостей и газов"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17.03.2023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0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 "Давление твёрдых тел,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жидкостей и газов"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7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6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Мощность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576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Кинетическая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потенциальная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энергия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11.04.2023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9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Превращение одного вида механической энергии в другой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9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86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Закон сохранения и изменения энергии в механике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800305">
        <w:trPr>
          <w:trHeight w:hRule="exact" w:val="119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59.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Энергия движущейся воды и ветра. Повторение 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обобщение темы Работа,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мощность</w:t>
            </w:r>
            <w:proofErr w:type="gram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энергия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21.04.2023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98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Простые механизмы: рычаг, блок, наклонная плоскость. Правило равновесия рычага.</w:t>
            </w:r>
          </w:p>
          <w:p w:rsidR="00A8613F" w:rsidRPr="00A8613F" w:rsidRDefault="00A8613F" w:rsidP="00A8613F">
            <w:pPr>
              <w:autoSpaceDE w:val="0"/>
              <w:autoSpaceDN w:val="0"/>
              <w:spacing w:before="70" w:after="0" w:line="24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Момент силы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100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9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Рычаги в быту, природе и технике.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Рычаги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теле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Блоки. Применение правила равновесия рычага к блоку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008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Золотое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правило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 w:rsidR="00800305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05.05.2023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right="720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1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КПД простых механизмов. Экспериментальное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исследование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2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Контрольная работа по теме "Механическая работа,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мощность, простые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механизмы"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5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Повторение и обобщение содержания курса физики 7 класса. Темы "Равномерное движение. Плотность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вещества.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Силы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природе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19.05.2023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5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Повторение и обобщение содержания курса физики 7 класса. Темы "Давление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твёрдых тел, жидкостей и газов, Плавание тел"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 w:rsidTr="00A8613F">
        <w:trPr>
          <w:trHeight w:hRule="exact" w:val="15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Повторение и обобщение содержания курса физики 7 класса. Темы "Работа и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мощность. Простые </w:t>
            </w:r>
            <w:r w:rsidRPr="00A8613F">
              <w:rPr>
                <w:rFonts w:ascii="Times New Roman" w:hAnsi="Times New Roman" w:cs="Times New Roman"/>
                <w:lang w:val="ru-RU"/>
              </w:rPr>
              <w:br/>
            </w: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механизмы"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26.05.2023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Устный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8613F">
              <w:rPr>
                <w:rFonts w:ascii="Times New Roman" w:hAnsi="Times New Roman" w:cs="Times New Roman"/>
              </w:rPr>
              <w:br/>
            </w:r>
            <w:proofErr w:type="spellStart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опрос</w:t>
            </w:r>
            <w:proofErr w:type="spellEnd"/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;</w:t>
            </w:r>
          </w:p>
        </w:tc>
      </w:tr>
      <w:tr w:rsidR="00A8613F" w:rsidRPr="00A8613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144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4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A8613F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8613F" w:rsidRPr="00A8613F" w:rsidRDefault="00A8613F" w:rsidP="00A8613F">
            <w:pPr>
              <w:autoSpaceDE w:val="0"/>
              <w:autoSpaceDN w:val="0"/>
              <w:spacing w:before="98" w:after="0" w:line="240" w:lineRule="auto"/>
              <w:ind w:left="72" w:right="720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</w:tbl>
    <w:p w:rsidR="00A8613F" w:rsidRDefault="00A8613F" w:rsidP="00A8613F">
      <w:pPr>
        <w:spacing w:line="240" w:lineRule="auto"/>
      </w:pPr>
    </w:p>
    <w:p w:rsidR="00B60D06" w:rsidRDefault="00B60D06" w:rsidP="00A8613F">
      <w:pPr>
        <w:autoSpaceDE w:val="0"/>
        <w:autoSpaceDN w:val="0"/>
        <w:spacing w:after="0" w:line="240" w:lineRule="auto"/>
      </w:pPr>
    </w:p>
    <w:p w:rsidR="00B60D06" w:rsidRDefault="00B60D06">
      <w:pPr>
        <w:sectPr w:rsidR="00B60D0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0D06" w:rsidRPr="006D3A15" w:rsidRDefault="005D5940">
      <w:pPr>
        <w:autoSpaceDE w:val="0"/>
        <w:autoSpaceDN w:val="0"/>
        <w:spacing w:after="0" w:line="230" w:lineRule="auto"/>
        <w:rPr>
          <w:lang w:val="ru-RU"/>
        </w:rPr>
      </w:pPr>
      <w:r w:rsidRPr="006D3A15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B60D06" w:rsidRPr="007763FF" w:rsidRDefault="005D5940">
      <w:pPr>
        <w:autoSpaceDE w:val="0"/>
        <w:autoSpaceDN w:val="0"/>
        <w:spacing w:before="346" w:after="0" w:line="300" w:lineRule="auto"/>
        <w:ind w:right="1728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7763FF">
        <w:rPr>
          <w:lang w:val="ru-RU"/>
        </w:rPr>
        <w:br/>
      </w:r>
      <w:r w:rsidR="00B3065B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Учебник. </w:t>
      </w:r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Физика, 7 класс/</w:t>
      </w:r>
      <w:proofErr w:type="spellStart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>Перышкин</w:t>
      </w:r>
      <w:proofErr w:type="spellEnd"/>
      <w:r w:rsidRPr="007763FF">
        <w:rPr>
          <w:rFonts w:ascii="Times New Roman" w:eastAsia="Times New Roman" w:hAnsi="Times New Roman"/>
          <w:color w:val="000000"/>
          <w:sz w:val="24"/>
          <w:lang w:val="ru-RU"/>
        </w:rPr>
        <w:t xml:space="preserve"> А.В., ООО «ДРОФА»; АО «Издательство Просвещение»;</w:t>
      </w:r>
    </w:p>
    <w:p w:rsidR="00B60D06" w:rsidRPr="007763FF" w:rsidRDefault="005D5940">
      <w:pPr>
        <w:autoSpaceDE w:val="0"/>
        <w:autoSpaceDN w:val="0"/>
        <w:spacing w:before="262" w:after="0" w:line="230" w:lineRule="auto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B60D06" w:rsidRPr="007763FF" w:rsidRDefault="005D5940">
      <w:pPr>
        <w:autoSpaceDE w:val="0"/>
        <w:autoSpaceDN w:val="0"/>
        <w:spacing w:before="262" w:after="0" w:line="302" w:lineRule="auto"/>
        <w:ind w:right="1440"/>
        <w:rPr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</w:p>
    <w:p w:rsidR="00D55A59" w:rsidRPr="00D55A59" w:rsidRDefault="00D55A59" w:rsidP="00D55A59">
      <w:pPr>
        <w:autoSpaceDE w:val="0"/>
        <w:autoSpaceDN w:val="0"/>
        <w:spacing w:before="98" w:line="262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D55A59">
        <w:rPr>
          <w:rFonts w:ascii="Times New Roman" w:hAnsi="Times New Roman" w:cs="Times New Roman"/>
          <w:sz w:val="24"/>
          <w:szCs w:val="24"/>
        </w:rPr>
        <w:t>http</w:t>
      </w:r>
      <w:r w:rsidRPr="00D55A59">
        <w:rPr>
          <w:rFonts w:ascii="Times New Roman" w:hAnsi="Times New Roman" w:cs="Times New Roman"/>
          <w:sz w:val="24"/>
          <w:szCs w:val="24"/>
          <w:lang w:val="ru-RU"/>
        </w:rPr>
        <w:t>://</w:t>
      </w:r>
      <w:r w:rsidRPr="00D55A59">
        <w:rPr>
          <w:rFonts w:ascii="Times New Roman" w:hAnsi="Times New Roman" w:cs="Times New Roman"/>
          <w:sz w:val="24"/>
          <w:szCs w:val="24"/>
        </w:rPr>
        <w:t>www</w:t>
      </w:r>
      <w:r w:rsidRPr="00D55A59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D55A59">
        <w:rPr>
          <w:rFonts w:ascii="Times New Roman" w:hAnsi="Times New Roman" w:cs="Times New Roman"/>
          <w:sz w:val="24"/>
          <w:szCs w:val="24"/>
        </w:rPr>
        <w:t>examen</w:t>
      </w:r>
      <w:proofErr w:type="spellEnd"/>
      <w:r w:rsidRPr="00D55A59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D55A59">
        <w:rPr>
          <w:rFonts w:ascii="Times New Roman" w:hAnsi="Times New Roman" w:cs="Times New Roman"/>
          <w:sz w:val="24"/>
          <w:szCs w:val="24"/>
        </w:rPr>
        <w:t>biz</w:t>
      </w:r>
      <w:r w:rsidRPr="00D55A59">
        <w:rPr>
          <w:rFonts w:ascii="Times New Roman" w:hAnsi="Times New Roman" w:cs="Times New Roman"/>
          <w:sz w:val="24"/>
          <w:szCs w:val="24"/>
          <w:lang w:val="ru-RU"/>
        </w:rPr>
        <w:t>/ (электронная форма учебника);</w:t>
      </w:r>
    </w:p>
    <w:p w:rsidR="00B60D06" w:rsidRPr="007763FF" w:rsidRDefault="00D55A59" w:rsidP="00D55A59">
      <w:pPr>
        <w:rPr>
          <w:lang w:val="ru-RU"/>
        </w:rPr>
      </w:pPr>
      <w:r w:rsidRPr="00D55A59">
        <w:rPr>
          <w:rFonts w:ascii="Times New Roman" w:hAnsi="Times New Roman" w:cs="Times New Roman"/>
          <w:sz w:val="24"/>
          <w:szCs w:val="24"/>
        </w:rPr>
        <w:t>https</w:t>
      </w:r>
      <w:r w:rsidRPr="00D55A59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D55A59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D55A59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D55A59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D55A59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D55A59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D55A59">
        <w:rPr>
          <w:rFonts w:ascii="Times New Roman" w:hAnsi="Times New Roman" w:cs="Times New Roman"/>
          <w:sz w:val="24"/>
          <w:szCs w:val="24"/>
          <w:lang w:val="ru-RU"/>
        </w:rPr>
        <w:t>/</w:t>
      </w:r>
    </w:p>
    <w:p w:rsidR="00B3065B" w:rsidRPr="00B3065B" w:rsidRDefault="005D5940" w:rsidP="00B3065B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 </w:t>
      </w:r>
      <w:r w:rsidR="00B3065B" w:rsidRPr="00B3065B">
        <w:rPr>
          <w:rFonts w:ascii="Times New Roman" w:eastAsia="Times New Roman" w:hAnsi="Times New Roman"/>
          <w:color w:val="000000"/>
          <w:sz w:val="24"/>
          <w:lang w:val="ru-RU"/>
        </w:rPr>
        <w:t>оборудование кабинета физики</w:t>
      </w:r>
    </w:p>
    <w:p w:rsidR="00B60D06" w:rsidRDefault="005D5940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7763F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ЛАБОРАТОРНЫХ, ПРАКТИЧЕСКИХ РАБОТ, ДЕМОНСТРАЦИЙ</w:t>
      </w:r>
    </w:p>
    <w:p w:rsidR="00B3065B" w:rsidRPr="00B3065B" w:rsidRDefault="00B3065B" w:rsidP="00B3065B">
      <w:pPr>
        <w:autoSpaceDE w:val="0"/>
        <w:autoSpaceDN w:val="0"/>
        <w:spacing w:after="0" w:line="379" w:lineRule="auto"/>
        <w:ind w:right="432"/>
        <w:rPr>
          <w:rFonts w:ascii="Times New Roman" w:eastAsia="Times New Roman" w:hAnsi="Times New Roman"/>
          <w:color w:val="000000"/>
          <w:sz w:val="24"/>
          <w:lang w:val="ru-RU"/>
        </w:rPr>
      </w:pPr>
      <w:r w:rsidRPr="00B3065B">
        <w:rPr>
          <w:rFonts w:ascii="Times New Roman" w:eastAsia="Times New Roman" w:hAnsi="Times New Roman"/>
          <w:color w:val="000000"/>
          <w:sz w:val="24"/>
          <w:lang w:val="ru-RU"/>
        </w:rPr>
        <w:t>оборудование кабинета физики</w:t>
      </w:r>
    </w:p>
    <w:p w:rsidR="00B3065B" w:rsidRPr="007763FF" w:rsidRDefault="00B3065B">
      <w:pPr>
        <w:autoSpaceDE w:val="0"/>
        <w:autoSpaceDN w:val="0"/>
        <w:spacing w:after="0" w:line="379" w:lineRule="auto"/>
        <w:ind w:right="432"/>
        <w:rPr>
          <w:lang w:val="ru-RU"/>
        </w:rPr>
      </w:pPr>
    </w:p>
    <w:p w:rsidR="00EB282E" w:rsidRPr="007763FF" w:rsidRDefault="00EB282E">
      <w:pPr>
        <w:rPr>
          <w:lang w:val="ru-RU"/>
        </w:rPr>
      </w:pPr>
    </w:p>
    <w:sectPr w:rsidR="00EB282E" w:rsidRPr="007763F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136D9"/>
    <w:rsid w:val="0029639D"/>
    <w:rsid w:val="00326F90"/>
    <w:rsid w:val="00406402"/>
    <w:rsid w:val="005D5940"/>
    <w:rsid w:val="0064606B"/>
    <w:rsid w:val="006545AD"/>
    <w:rsid w:val="006D3A15"/>
    <w:rsid w:val="007763FF"/>
    <w:rsid w:val="00800305"/>
    <w:rsid w:val="009103F9"/>
    <w:rsid w:val="009778F3"/>
    <w:rsid w:val="009C35DB"/>
    <w:rsid w:val="00A8613F"/>
    <w:rsid w:val="00AA1D8D"/>
    <w:rsid w:val="00AF4787"/>
    <w:rsid w:val="00B3065B"/>
    <w:rsid w:val="00B47730"/>
    <w:rsid w:val="00B60D06"/>
    <w:rsid w:val="00B9153C"/>
    <w:rsid w:val="00BE088C"/>
    <w:rsid w:val="00C12033"/>
    <w:rsid w:val="00CB0664"/>
    <w:rsid w:val="00D50A39"/>
    <w:rsid w:val="00D55A59"/>
    <w:rsid w:val="00DD3D27"/>
    <w:rsid w:val="00EB282E"/>
    <w:rsid w:val="00F56470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9C3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9C3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0F1FE8-7260-4D8F-AF9D-F0BC8384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23</Pages>
  <Words>6397</Words>
  <Characters>36463</Characters>
  <Application>Microsoft Office Word</Application>
  <DocSecurity>0</DocSecurity>
  <Lines>303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42775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User</cp:lastModifiedBy>
  <cp:revision>4</cp:revision>
  <dcterms:created xsi:type="dcterms:W3CDTF">2022-09-05T09:59:00Z</dcterms:created>
  <dcterms:modified xsi:type="dcterms:W3CDTF">2022-09-26T13:10:00Z</dcterms:modified>
</cp:coreProperties>
</file>